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1E45C9" w:rsidRDefault="000A0D72" w:rsidP="000A0D72">
      <w:pPr>
        <w:spacing w:after="0" w:line="240" w:lineRule="auto"/>
        <w:jc w:val="center"/>
        <w:rPr>
          <w:rFonts w:ascii="Sylfaen" w:hAnsi="Sylfaen" w:cs="Sylfaen"/>
          <w:b/>
          <w:lang w:val="ka-GE"/>
        </w:rPr>
      </w:pPr>
      <w:r w:rsidRPr="001E45C9">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BC119AC" w:rsidR="009815C7" w:rsidRPr="007B0071" w:rsidRDefault="001E45C9" w:rsidP="00E9333B">
      <w:pPr>
        <w:spacing w:after="0" w:line="240" w:lineRule="auto"/>
        <w:jc w:val="center"/>
        <w:rPr>
          <w:rFonts w:ascii="Sylfaen" w:hAnsi="Sylfaen" w:cs="Sylfaen"/>
          <w:b/>
          <w:lang w:val="ka-GE"/>
        </w:rPr>
      </w:pPr>
      <w:r w:rsidRPr="001E45C9">
        <w:rPr>
          <w:rFonts w:ascii="Sylfaen" w:hAnsi="Sylfaen" w:cs="Sylfaen"/>
          <w:b/>
          <w:lang w:val="ka-GE"/>
        </w:rPr>
        <w:t xml:space="preserve">ვაკე-საბურთალოს </w:t>
      </w:r>
      <w:r w:rsidR="00CB4F93" w:rsidRPr="001E45C9">
        <w:rPr>
          <w:rFonts w:ascii="Sylfaen" w:hAnsi="Sylfaen" w:cs="Sylfaen"/>
          <w:b/>
          <w:lang w:val="ka-GE"/>
        </w:rPr>
        <w:t>რაიონ</w:t>
      </w:r>
      <w:r w:rsidR="008871EF" w:rsidRPr="001E45C9">
        <w:rPr>
          <w:rFonts w:ascii="Sylfaen" w:hAnsi="Sylfaen" w:cs="Sylfaen"/>
          <w:b/>
          <w:lang w:val="ka-GE"/>
        </w:rPr>
        <w:t>ში</w:t>
      </w:r>
      <w:r w:rsidR="00E1371C" w:rsidRPr="001E45C9">
        <w:rPr>
          <w:rFonts w:ascii="Sylfaen" w:hAnsi="Sylfaen" w:cs="Sylfaen"/>
          <w:b/>
          <w:lang w:val="ka-GE"/>
        </w:rPr>
        <w:t xml:space="preserve"> </w:t>
      </w:r>
      <w:r w:rsidR="004A02D2" w:rsidRPr="001E45C9">
        <w:rPr>
          <w:rFonts w:ascii="Sylfaen" w:hAnsi="Sylfaen" w:cs="Sylfaen"/>
          <w:b/>
          <w:lang w:val="ka-GE"/>
        </w:rPr>
        <w:t>წყალსადენის</w:t>
      </w:r>
      <w:r w:rsidR="008871EF" w:rsidRPr="001E45C9">
        <w:rPr>
          <w:rFonts w:ascii="Sylfaen" w:hAnsi="Sylfaen" w:cs="Sylfaen"/>
          <w:b/>
          <w:lang w:val="ka-GE"/>
        </w:rPr>
        <w:t>ა და წყალარინების</w:t>
      </w:r>
      <w:r w:rsidR="00F60BDF" w:rsidRPr="001E45C9">
        <w:rPr>
          <w:rFonts w:ascii="Sylfaen" w:hAnsi="Sylfaen" w:cs="Sylfaen"/>
          <w:b/>
          <w:lang w:val="ka-GE"/>
        </w:rPr>
        <w:t xml:space="preserve"> </w:t>
      </w:r>
      <w:r w:rsidR="004A02D2" w:rsidRPr="001E45C9">
        <w:rPr>
          <w:rFonts w:ascii="Sylfaen" w:hAnsi="Sylfaen" w:cs="Sylfaen"/>
          <w:b/>
          <w:lang w:val="ka-GE"/>
        </w:rPr>
        <w:t xml:space="preserve">ქსელების </w:t>
      </w:r>
      <w:r w:rsidRPr="001E45C9">
        <w:rPr>
          <w:rFonts w:ascii="Sylfaen" w:hAnsi="Sylfaen" w:cs="Sylfaen"/>
          <w:b/>
          <w:lang w:val="ka-GE"/>
        </w:rPr>
        <w:t>მოწყობის</w:t>
      </w:r>
      <w:r w:rsidR="00F94013" w:rsidRPr="001E45C9">
        <w:rPr>
          <w:rFonts w:ascii="Sylfaen" w:hAnsi="Sylfaen" w:cs="Sylfaen"/>
          <w:b/>
          <w:lang w:val="ka-GE"/>
        </w:rPr>
        <w:t xml:space="preserve"> </w:t>
      </w:r>
      <w:r w:rsidR="0044376C" w:rsidRPr="001E45C9">
        <w:rPr>
          <w:rFonts w:ascii="Sylfaen" w:hAnsi="Sylfaen" w:cs="Sylfaen"/>
          <w:b/>
          <w:lang w:val="ka-GE"/>
        </w:rPr>
        <w:t>სამუშაოების</w:t>
      </w:r>
      <w:r w:rsidR="0044376C">
        <w:rPr>
          <w:rFonts w:ascii="Sylfaen" w:hAnsi="Sylfaen" w:cs="Sylfaen"/>
          <w:b/>
          <w:lang w:val="ka-GE"/>
        </w:rPr>
        <w:t xml:space="preserve">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64D77159" w:rsidR="007D73CE" w:rsidRDefault="007D73CE" w:rsidP="007D73CE">
      <w:pPr>
        <w:rPr>
          <w:rFonts w:ascii="Sylfaen" w:hAnsi="Sylfaen"/>
          <w:lang w:val="ka-GE"/>
        </w:rPr>
      </w:pPr>
    </w:p>
    <w:p w14:paraId="382453CD" w14:textId="77777777" w:rsidR="002A0509" w:rsidRPr="00AF0657" w:rsidRDefault="002A0509" w:rsidP="007D73CE">
      <w:pPr>
        <w:rPr>
          <w:rFonts w:ascii="Sylfaen" w:hAnsi="Sylfaen"/>
          <w:lang w:val="ka-GE"/>
        </w:rPr>
      </w:pPr>
      <w:bookmarkStart w:id="0" w:name="_GoBack"/>
      <w:bookmarkEnd w:id="0"/>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39C50A4F"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E45C9" w:rsidRPr="001E45C9">
        <w:rPr>
          <w:rFonts w:ascii="Sylfaen" w:hAnsi="Sylfaen" w:cs="Sylfaen"/>
          <w:lang w:val="ka-GE"/>
        </w:rPr>
        <w:t xml:space="preserve">ვაკე-საბურთალოს რაიონში წყალსადენისა და წყალარინების ქსელების 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6E601724" w14:textId="1CAF5AE7"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935117">
        <w:rPr>
          <w:rFonts w:asciiTheme="minorHAnsi" w:hAnsiTheme="minorHAnsi" w:cstheme="minorHAnsi"/>
          <w:b/>
        </w:rPr>
        <w:t>3</w:t>
      </w:r>
      <w:r w:rsidRPr="004A02D2">
        <w:rPr>
          <w:rFonts w:asciiTheme="minorHAnsi" w:hAnsiTheme="minorHAnsi" w:cstheme="minorHAnsi"/>
          <w:b/>
          <w:lang w:val="ka-GE"/>
        </w:rPr>
        <w:t xml:space="preserve"> </w:t>
      </w:r>
      <w:r w:rsidRPr="004A02D2">
        <w:rPr>
          <w:rFonts w:ascii="Sylfaen" w:hAnsi="Sylfaen" w:cs="Sylfaen"/>
          <w:b/>
          <w:lang w:val="ka-GE"/>
        </w:rPr>
        <w:t>ლოტად</w:t>
      </w:r>
      <w:r w:rsidR="00C652F8">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3A3B58A3" w14:textId="0D86F511" w:rsidR="001873C4" w:rsidRDefault="00935117" w:rsidP="00935117">
      <w:pPr>
        <w:pStyle w:val="ListParagraph"/>
        <w:numPr>
          <w:ilvl w:val="0"/>
          <w:numId w:val="6"/>
        </w:numPr>
        <w:spacing w:after="0" w:line="240" w:lineRule="auto"/>
        <w:rPr>
          <w:rFonts w:ascii="Sylfaen" w:hAnsi="Sylfaen" w:cs="Sylfaen"/>
          <w:b/>
          <w:u w:val="single"/>
          <w:lang w:val="ka-GE"/>
        </w:rPr>
      </w:pPr>
      <w:r w:rsidRPr="00935117">
        <w:rPr>
          <w:rFonts w:ascii="Sylfaen" w:hAnsi="Sylfaen" w:cs="Sylfaen"/>
          <w:b/>
          <w:u w:val="single"/>
          <w:lang w:val="ka-GE"/>
        </w:rPr>
        <w:t>ზარწემის ქ. #32, ს.კ.01.14.16.009.132</w:t>
      </w:r>
      <w:r>
        <w:rPr>
          <w:rFonts w:ascii="Sylfaen" w:hAnsi="Sylfaen" w:cs="Sylfaen"/>
          <w:b/>
          <w:u w:val="single"/>
        </w:rPr>
        <w:t xml:space="preserve"> </w:t>
      </w:r>
      <w:r w:rsidR="001873C4">
        <w:rPr>
          <w:rFonts w:ascii="Sylfaen" w:hAnsi="Sylfaen" w:cs="Sylfaen"/>
          <w:b/>
          <w:u w:val="single"/>
          <w:lang w:val="ka-GE"/>
        </w:rPr>
        <w:t>წყალარინების ქსელის მოწყობა</w:t>
      </w:r>
      <w:r w:rsidR="001873C4" w:rsidRPr="001873C4">
        <w:rPr>
          <w:rFonts w:ascii="Sylfaen" w:hAnsi="Sylfaen" w:cs="Sylfaen"/>
          <w:b/>
          <w:u w:val="single"/>
          <w:lang w:val="ka-GE"/>
        </w:rPr>
        <w:t xml:space="preserve"> </w:t>
      </w:r>
    </w:p>
    <w:p w14:paraId="6A9385E8" w14:textId="67F93045" w:rsidR="001873C4" w:rsidRDefault="001873C4" w:rsidP="001873C4">
      <w:pPr>
        <w:pStyle w:val="ListParagraph"/>
        <w:numPr>
          <w:ilvl w:val="0"/>
          <w:numId w:val="6"/>
        </w:numPr>
        <w:spacing w:after="0" w:line="240" w:lineRule="auto"/>
        <w:rPr>
          <w:rFonts w:ascii="Sylfaen" w:hAnsi="Sylfaen" w:cs="Sylfaen"/>
          <w:b/>
          <w:u w:val="single"/>
          <w:lang w:val="ka-GE"/>
        </w:rPr>
      </w:pPr>
      <w:r w:rsidRPr="001873C4">
        <w:rPr>
          <w:rFonts w:ascii="Sylfaen" w:hAnsi="Sylfaen" w:cs="Sylfaen"/>
          <w:b/>
          <w:u w:val="single"/>
          <w:lang w:val="ka-GE"/>
        </w:rPr>
        <w:t>ელგუჯა ამაშუკელის ქუჩის შეს.#21</w:t>
      </w:r>
      <w:r>
        <w:rPr>
          <w:rFonts w:ascii="Sylfaen" w:hAnsi="Sylfaen" w:cs="Sylfaen"/>
          <w:b/>
          <w:u w:val="single"/>
          <w:lang w:val="ka-GE"/>
        </w:rPr>
        <w:t xml:space="preserve"> წყალსადენის ქსელის მოწყობა</w:t>
      </w:r>
    </w:p>
    <w:p w14:paraId="491B37B2" w14:textId="569922F7" w:rsidR="005A755D" w:rsidRDefault="001873C4" w:rsidP="001873C4">
      <w:pPr>
        <w:pStyle w:val="ListParagraph"/>
        <w:numPr>
          <w:ilvl w:val="0"/>
          <w:numId w:val="6"/>
        </w:numPr>
        <w:spacing w:after="0" w:line="240" w:lineRule="auto"/>
        <w:rPr>
          <w:rFonts w:ascii="Sylfaen" w:hAnsi="Sylfaen" w:cs="Sylfaen"/>
          <w:b/>
          <w:u w:val="single"/>
          <w:lang w:val="ka-GE"/>
        </w:rPr>
      </w:pPr>
      <w:r w:rsidRPr="001873C4">
        <w:rPr>
          <w:rFonts w:ascii="Sylfaen" w:hAnsi="Sylfaen" w:cs="Sylfaen"/>
          <w:b/>
          <w:u w:val="single"/>
          <w:lang w:val="ka-GE"/>
        </w:rPr>
        <w:t>ვ</w:t>
      </w:r>
      <w:r>
        <w:rPr>
          <w:rFonts w:ascii="Sylfaen" w:hAnsi="Sylfaen" w:cs="Sylfaen"/>
          <w:b/>
          <w:u w:val="single"/>
          <w:lang w:val="ka-GE"/>
        </w:rPr>
        <w:t>აშლიჯვარი, სარაჯიშვილის ქ. N5ა წყალარინებ</w:t>
      </w:r>
      <w:r w:rsidR="00442F03">
        <w:rPr>
          <w:rFonts w:ascii="Sylfaen" w:hAnsi="Sylfaen" w:cs="Sylfaen"/>
          <w:b/>
          <w:u w:val="single"/>
          <w:lang w:val="ka-GE"/>
        </w:rPr>
        <w:t xml:space="preserve">ის </w:t>
      </w:r>
      <w:r>
        <w:rPr>
          <w:rFonts w:ascii="Sylfaen" w:hAnsi="Sylfaen" w:cs="Sylfaen"/>
          <w:b/>
          <w:u w:val="single"/>
          <w:lang w:val="ka-GE"/>
        </w:rPr>
        <w:t xml:space="preserve">ქსელის </w:t>
      </w:r>
      <w:r w:rsidR="00442F03">
        <w:rPr>
          <w:rFonts w:ascii="Sylfaen" w:hAnsi="Sylfaen" w:cs="Sylfaen"/>
          <w:b/>
          <w:u w:val="single"/>
          <w:lang w:val="ka-GE"/>
        </w:rPr>
        <w:t>მოწყობა</w:t>
      </w:r>
    </w:p>
    <w:p w14:paraId="0CD10D01" w14:textId="77777777" w:rsidR="00442F03" w:rsidRDefault="00442F03" w:rsidP="00DE5EA9">
      <w:pPr>
        <w:spacing w:after="0" w:line="240" w:lineRule="auto"/>
        <w:ind w:right="90"/>
        <w:jc w:val="both"/>
        <w:rPr>
          <w:rFonts w:ascii="Sylfaen" w:hAnsi="Sylfaen"/>
          <w:b/>
          <w:lang w:val="ka-GE"/>
        </w:rPr>
      </w:pPr>
    </w:p>
    <w:p w14:paraId="42C81158" w14:textId="7BBC95F0"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61F18742" w:rsidR="00DB5C8D" w:rsidRDefault="001E45C9" w:rsidP="00DE5EA9">
      <w:pPr>
        <w:spacing w:after="0" w:line="240" w:lineRule="auto"/>
        <w:jc w:val="both"/>
        <w:rPr>
          <w:rFonts w:ascii="Sylfaen" w:hAnsi="Sylfaen" w:cs="Sylfaen"/>
          <w:lang w:val="ka-GE"/>
        </w:rPr>
      </w:pPr>
      <w:r w:rsidRPr="001E45C9">
        <w:rPr>
          <w:rFonts w:ascii="Sylfaen" w:hAnsi="Sylfaen" w:cs="Sylfaen"/>
          <w:lang w:val="ka-GE"/>
        </w:rPr>
        <w:t xml:space="preserve">ვაკე-საბურთალოს რაიონში წყალსადენისა და წყალარინების ქსელების 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14A401F"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w:t>
      </w:r>
      <w:r w:rsidR="00392707" w:rsidRPr="001873C4">
        <w:rPr>
          <w:rFonts w:ascii="Sylfaen" w:hAnsi="Sylfaen"/>
          <w:lang w:val="ka-GE"/>
        </w:rPr>
        <w:t xml:space="preserve">უნდა განხორციელდეს </w:t>
      </w:r>
      <w:r w:rsidR="001873C4" w:rsidRPr="001873C4">
        <w:rPr>
          <w:rFonts w:ascii="Sylfaen" w:hAnsi="Sylfaen"/>
          <w:lang w:val="ka-GE"/>
        </w:rPr>
        <w:t>ვაკე-საბურთალოს</w:t>
      </w:r>
      <w:r w:rsidR="00E729EC" w:rsidRPr="001873C4">
        <w:rPr>
          <w:rFonts w:ascii="Sylfaen" w:hAnsi="Sylfaen"/>
        </w:rPr>
        <w:t xml:space="preserve"> </w:t>
      </w:r>
      <w:r w:rsidR="00777DC3" w:rsidRPr="001873C4">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lastRenderedPageBreak/>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lastRenderedPageBreak/>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lastRenderedPageBreak/>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4E40A1" w:rsidRDefault="00D44B99" w:rsidP="00D44B99">
      <w:pPr>
        <w:spacing w:after="0"/>
        <w:jc w:val="both"/>
        <w:rPr>
          <w:rFonts w:ascii="Sylfaen" w:hAnsi="Sylfaen"/>
          <w:lang w:val="ka-GE"/>
        </w:rPr>
      </w:pPr>
      <w:r w:rsidRPr="007B0071">
        <w:rPr>
          <w:rFonts w:ascii="Sylfaen" w:hAnsi="Sylfaen"/>
          <w:lang w:val="ka-GE"/>
        </w:rPr>
        <w:t>ტელ.</w:t>
      </w:r>
      <w:r w:rsidRPr="004E40A1">
        <w:rPr>
          <w:rFonts w:ascii="Sylfaen" w:hAnsi="Sylfaen"/>
          <w:lang w:val="ka-GE"/>
        </w:rPr>
        <w:t>: +995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4186F" w14:textId="77777777" w:rsidR="009B5EAA" w:rsidRDefault="009B5EAA" w:rsidP="007902EA">
      <w:pPr>
        <w:spacing w:after="0" w:line="240" w:lineRule="auto"/>
      </w:pPr>
      <w:r>
        <w:separator/>
      </w:r>
    </w:p>
  </w:endnote>
  <w:endnote w:type="continuationSeparator" w:id="0">
    <w:p w14:paraId="6CED7C54" w14:textId="77777777" w:rsidR="009B5EAA" w:rsidRDefault="009B5EA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charset w:val="00"/>
    <w:family w:val="auto"/>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4761083" w:rsidR="00A52D43" w:rsidRDefault="00A52D43">
        <w:pPr>
          <w:pStyle w:val="Footer"/>
          <w:jc w:val="right"/>
        </w:pPr>
        <w:r>
          <w:fldChar w:fldCharType="begin"/>
        </w:r>
        <w:r>
          <w:instrText xml:space="preserve"> PAGE   \* MERGEFORMAT </w:instrText>
        </w:r>
        <w:r>
          <w:fldChar w:fldCharType="separate"/>
        </w:r>
        <w:r w:rsidR="002A0509">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13043" w14:textId="77777777" w:rsidR="009B5EAA" w:rsidRDefault="009B5EAA" w:rsidP="007902EA">
      <w:pPr>
        <w:spacing w:after="0" w:line="240" w:lineRule="auto"/>
      </w:pPr>
      <w:r>
        <w:separator/>
      </w:r>
    </w:p>
  </w:footnote>
  <w:footnote w:type="continuationSeparator" w:id="0">
    <w:p w14:paraId="469AD2E2" w14:textId="77777777" w:rsidR="009B5EAA" w:rsidRDefault="009B5EA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4051"/>
    <w:rsid w:val="00015E1B"/>
    <w:rsid w:val="000177D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873C4"/>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45C9"/>
    <w:rsid w:val="001F6753"/>
    <w:rsid w:val="00202451"/>
    <w:rsid w:val="00204210"/>
    <w:rsid w:val="002056E8"/>
    <w:rsid w:val="00207B93"/>
    <w:rsid w:val="00207CEA"/>
    <w:rsid w:val="0021119E"/>
    <w:rsid w:val="0021262D"/>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509"/>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03"/>
    <w:rsid w:val="00442F86"/>
    <w:rsid w:val="0044376C"/>
    <w:rsid w:val="004446E6"/>
    <w:rsid w:val="004462BF"/>
    <w:rsid w:val="00446516"/>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4E40A1"/>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755D"/>
    <w:rsid w:val="005B40C8"/>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35117"/>
    <w:rsid w:val="00940D2A"/>
    <w:rsid w:val="00950D10"/>
    <w:rsid w:val="00954423"/>
    <w:rsid w:val="00954527"/>
    <w:rsid w:val="009567A7"/>
    <w:rsid w:val="00957E8C"/>
    <w:rsid w:val="009621F5"/>
    <w:rsid w:val="009634B1"/>
    <w:rsid w:val="009667B4"/>
    <w:rsid w:val="00967702"/>
    <w:rsid w:val="009804B1"/>
    <w:rsid w:val="009815C7"/>
    <w:rsid w:val="00985307"/>
    <w:rsid w:val="0099130F"/>
    <w:rsid w:val="00993D47"/>
    <w:rsid w:val="0099429F"/>
    <w:rsid w:val="00997CB4"/>
    <w:rsid w:val="009A2F37"/>
    <w:rsid w:val="009A3381"/>
    <w:rsid w:val="009A6460"/>
    <w:rsid w:val="009A7535"/>
    <w:rsid w:val="009B5EAA"/>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2FA5"/>
    <w:rsid w:val="00BC364F"/>
    <w:rsid w:val="00BC7274"/>
    <w:rsid w:val="00BC781A"/>
    <w:rsid w:val="00BE0965"/>
    <w:rsid w:val="00BE187B"/>
    <w:rsid w:val="00BE1A34"/>
    <w:rsid w:val="00BE3060"/>
    <w:rsid w:val="00BE4678"/>
    <w:rsid w:val="00BE64DE"/>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4F93"/>
    <w:rsid w:val="00CB730B"/>
    <w:rsid w:val="00CB736E"/>
    <w:rsid w:val="00CC3C0A"/>
    <w:rsid w:val="00CC4789"/>
    <w:rsid w:val="00CC47D6"/>
    <w:rsid w:val="00CD207D"/>
    <w:rsid w:val="00CD295B"/>
    <w:rsid w:val="00CD3EA4"/>
    <w:rsid w:val="00CD7F43"/>
    <w:rsid w:val="00CE1D05"/>
    <w:rsid w:val="00CE1D66"/>
    <w:rsid w:val="00CE2754"/>
    <w:rsid w:val="00CE56EA"/>
    <w:rsid w:val="00CE69DB"/>
    <w:rsid w:val="00CE7176"/>
    <w:rsid w:val="00CF1EF9"/>
    <w:rsid w:val="00CF4119"/>
    <w:rsid w:val="00CF45D3"/>
    <w:rsid w:val="00CF4F77"/>
    <w:rsid w:val="00CF5396"/>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2C14"/>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5748"/>
    <w:rsid w:val="00E258F7"/>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5502"/>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4D90"/>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3B7DF-FD24-4952-BD54-CD1FBF5BB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6</Pages>
  <Words>1211</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46</cp:revision>
  <cp:lastPrinted>2015-07-27T06:36:00Z</cp:lastPrinted>
  <dcterms:created xsi:type="dcterms:W3CDTF">2020-11-03T14:15:00Z</dcterms:created>
  <dcterms:modified xsi:type="dcterms:W3CDTF">2023-05-24T19:17:00Z</dcterms:modified>
</cp:coreProperties>
</file>